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53D97" w14:textId="3910061E" w:rsidR="00C230EA" w:rsidRPr="00CA2175" w:rsidRDefault="005325D5" w:rsidP="00CA2175">
      <w:pPr>
        <w:pStyle w:val="Tittel"/>
      </w:pPr>
      <w:proofErr w:type="spellStart"/>
      <w:r w:rsidRPr="00CA2175">
        <w:t>Forpliktelseserklæring</w:t>
      </w:r>
      <w:proofErr w:type="spellEnd"/>
      <w:r w:rsidRPr="00CA2175">
        <w:t xml:space="preserve"> </w:t>
      </w:r>
      <w:proofErr w:type="spellStart"/>
      <w:r w:rsidRPr="00CA2175">
        <w:t>fra</w:t>
      </w:r>
      <w:proofErr w:type="spellEnd"/>
      <w:r w:rsidRPr="00CA2175">
        <w:t xml:space="preserve"> </w:t>
      </w:r>
      <w:proofErr w:type="spellStart"/>
      <w:r w:rsidRPr="00CA2175">
        <w:t>underleverandør</w:t>
      </w:r>
      <w:proofErr w:type="spellEnd"/>
    </w:p>
    <w:p w14:paraId="371BF08A" w14:textId="7FF455C9" w:rsidR="00F476A0" w:rsidRPr="00F476A0" w:rsidRDefault="00C5772C" w:rsidP="00CA2175">
      <w:pPr>
        <w:rPr>
          <w:lang w:val="nb-NO"/>
        </w:rPr>
      </w:pPr>
      <w:r w:rsidRPr="00C5772C">
        <w:rPr>
          <w:lang w:val="nb-NO"/>
        </w:rPr>
        <w:t>Leverandører som vil støtte seg på andre foretaks tekniske eller faglige kapasitet eller kompetanse for å bli kvalifisert, må godtgjøre at de reelt disponerer over de aktuelle ressurser ved en forpliktelseserklæring, jf. FOA § 16-10 (2)</w:t>
      </w:r>
      <w:r>
        <w:rPr>
          <w:lang w:val="nb-NO"/>
        </w:rPr>
        <w:t>.</w:t>
      </w:r>
    </w:p>
    <w:p w14:paraId="31829298" w14:textId="64EDEF69" w:rsidR="005B366F" w:rsidRPr="00CA2175" w:rsidRDefault="00AA6F27" w:rsidP="00CA2175">
      <w:pPr>
        <w:pStyle w:val="Overskrift1"/>
      </w:pPr>
      <w:proofErr w:type="spellStart"/>
      <w:r w:rsidRPr="00CA2175">
        <w:t>Anskaffelsen</w:t>
      </w:r>
      <w:proofErr w:type="spellEnd"/>
      <w:r w:rsidRPr="00CA2175">
        <w:t xml:space="preserve"> </w:t>
      </w:r>
      <w:proofErr w:type="spellStart"/>
      <w:r w:rsidRPr="00CA2175">
        <w:t>og</w:t>
      </w:r>
      <w:proofErr w:type="spellEnd"/>
      <w:r w:rsidRPr="00CA2175">
        <w:t xml:space="preserve"> </w:t>
      </w:r>
      <w:proofErr w:type="spellStart"/>
      <w:r w:rsidRPr="00CA2175">
        <w:t>partene</w:t>
      </w:r>
      <w:proofErr w:type="spellEnd"/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19"/>
        <w:gridCol w:w="6243"/>
      </w:tblGrid>
      <w:tr w:rsidR="005B366F" w14:paraId="5F223A64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793EA1B0" w14:textId="74D82E32" w:rsidR="005B366F" w:rsidRDefault="00AA6F27">
            <w:proofErr w:type="spellStart"/>
            <w:r>
              <w:rPr>
                <w:b/>
              </w:rPr>
              <w:t>Anskaffelse</w:t>
            </w:r>
            <w:proofErr w:type="spellEnd"/>
            <w:r w:rsidR="00703AA8">
              <w:rPr>
                <w:b/>
              </w:rPr>
              <w:t>/</w:t>
            </w:r>
            <w:proofErr w:type="spellStart"/>
            <w:r w:rsidR="00703AA8">
              <w:rPr>
                <w:b/>
              </w:rPr>
              <w:t>avtale</w:t>
            </w:r>
            <w:proofErr w:type="spellEnd"/>
          </w:p>
        </w:tc>
        <w:tc>
          <w:tcPr>
            <w:tcW w:w="7132" w:type="dxa"/>
          </w:tcPr>
          <w:p w14:paraId="72CDE049" w14:textId="31F1C39F" w:rsidR="005B366F" w:rsidRDefault="00AA6F27">
            <w:r w:rsidRPr="00703AA8">
              <w:rPr>
                <w:highlight w:val="yellow"/>
              </w:rPr>
              <w:t>[Navn på anskaffelsen</w:t>
            </w:r>
            <w:r w:rsidR="00703AA8" w:rsidRPr="00703AA8">
              <w:rPr>
                <w:highlight w:val="yellow"/>
              </w:rPr>
              <w:t>/avtalen</w:t>
            </w:r>
            <w:r w:rsidRPr="00703AA8">
              <w:rPr>
                <w:highlight w:val="yellow"/>
              </w:rPr>
              <w:t>]</w:t>
            </w:r>
          </w:p>
        </w:tc>
      </w:tr>
      <w:tr w:rsidR="005B366F" w:rsidRPr="00703AA8" w14:paraId="4CD564AE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3F27017E" w14:textId="37410CBB" w:rsidR="005B366F" w:rsidRDefault="00703AA8">
            <w:r>
              <w:rPr>
                <w:b/>
              </w:rPr>
              <w:t>Delkontrakt</w:t>
            </w:r>
          </w:p>
        </w:tc>
        <w:tc>
          <w:tcPr>
            <w:tcW w:w="7132" w:type="dxa"/>
          </w:tcPr>
          <w:p w14:paraId="56711F94" w14:textId="3831DDFD" w:rsidR="005B366F" w:rsidRPr="00703AA8" w:rsidRDefault="00AA6F27">
            <w:pPr>
              <w:rPr>
                <w:lang w:val="nb-NO"/>
              </w:rPr>
            </w:pPr>
            <w:r w:rsidRPr="00703AA8">
              <w:rPr>
                <w:highlight w:val="yellow"/>
                <w:lang w:val="nb-NO"/>
              </w:rPr>
              <w:t>[Delkontrakt nr.</w:t>
            </w:r>
            <w:r w:rsidR="00703AA8" w:rsidRPr="00703AA8">
              <w:rPr>
                <w:highlight w:val="yellow"/>
                <w:lang w:val="nb-NO"/>
              </w:rPr>
              <w:t xml:space="preserve"> og </w:t>
            </w:r>
            <w:r w:rsidRPr="00703AA8">
              <w:rPr>
                <w:highlight w:val="yellow"/>
                <w:lang w:val="nb-NO"/>
              </w:rPr>
              <w:t>navn</w:t>
            </w:r>
            <w:r w:rsidR="00703AA8" w:rsidRPr="00703AA8">
              <w:rPr>
                <w:highlight w:val="yellow"/>
                <w:lang w:val="nb-NO"/>
              </w:rPr>
              <w:t>]</w:t>
            </w:r>
          </w:p>
        </w:tc>
      </w:tr>
      <w:tr w:rsidR="005B366F" w14:paraId="361ECF31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318440FA" w14:textId="77777777" w:rsidR="005B366F" w:rsidRDefault="00AA6F27">
            <w:r>
              <w:rPr>
                <w:b/>
              </w:rPr>
              <w:t>Oppdragsgiver</w:t>
            </w:r>
          </w:p>
        </w:tc>
        <w:tc>
          <w:tcPr>
            <w:tcW w:w="7132" w:type="dxa"/>
          </w:tcPr>
          <w:p w14:paraId="39BD8186" w14:textId="1A814C95" w:rsidR="005B366F" w:rsidRDefault="00703AA8">
            <w:r>
              <w:t>Stange kommune</w:t>
            </w:r>
          </w:p>
        </w:tc>
      </w:tr>
      <w:tr w:rsidR="005B366F" w14:paraId="10017723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56FF58A6" w14:textId="77777777" w:rsidR="005B366F" w:rsidRDefault="00AA6F27">
            <w:r>
              <w:rPr>
                <w:b/>
              </w:rPr>
              <w:t>Hovedleverandør/tilbyder</w:t>
            </w:r>
          </w:p>
        </w:tc>
        <w:tc>
          <w:tcPr>
            <w:tcW w:w="7132" w:type="dxa"/>
          </w:tcPr>
          <w:p w14:paraId="1CF8CDF2" w14:textId="77777777" w:rsidR="005B366F" w:rsidRDefault="00AA6F27">
            <w:r w:rsidRPr="00703AA8">
              <w:rPr>
                <w:highlight w:val="yellow"/>
              </w:rPr>
              <w:t>[Firmanavn]</w:t>
            </w:r>
          </w:p>
        </w:tc>
      </w:tr>
      <w:tr w:rsidR="005B366F" w14:paraId="4142BFCD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2344325D" w14:textId="77777777" w:rsidR="005B366F" w:rsidRDefault="00AA6F27">
            <w:r>
              <w:rPr>
                <w:b/>
              </w:rPr>
              <w:t>Org.nr. hovedleverandør</w:t>
            </w:r>
          </w:p>
        </w:tc>
        <w:tc>
          <w:tcPr>
            <w:tcW w:w="7132" w:type="dxa"/>
          </w:tcPr>
          <w:p w14:paraId="0A4CD98E" w14:textId="77777777" w:rsidR="005B366F" w:rsidRDefault="00AA6F27">
            <w:r w:rsidRPr="00703AA8">
              <w:rPr>
                <w:highlight w:val="yellow"/>
              </w:rPr>
              <w:t>[Organisasjonsnummer]</w:t>
            </w:r>
          </w:p>
        </w:tc>
      </w:tr>
      <w:tr w:rsidR="005B366F" w14:paraId="4087CFEA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38C5038C" w14:textId="77777777" w:rsidR="005B366F" w:rsidRDefault="00AA6F27">
            <w:r>
              <w:rPr>
                <w:b/>
              </w:rPr>
              <w:t>Underleverandør/støttende virksomhet</w:t>
            </w:r>
          </w:p>
        </w:tc>
        <w:tc>
          <w:tcPr>
            <w:tcW w:w="7132" w:type="dxa"/>
          </w:tcPr>
          <w:p w14:paraId="7925F729" w14:textId="77777777" w:rsidR="005B366F" w:rsidRDefault="00AA6F27">
            <w:r w:rsidRPr="00703AA8">
              <w:rPr>
                <w:highlight w:val="yellow"/>
              </w:rPr>
              <w:t>[Firmanavn]</w:t>
            </w:r>
          </w:p>
        </w:tc>
      </w:tr>
      <w:tr w:rsidR="005B366F" w14:paraId="4665E22E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35400CC4" w14:textId="77777777" w:rsidR="005B366F" w:rsidRDefault="00AA6F27">
            <w:r>
              <w:rPr>
                <w:b/>
              </w:rPr>
              <w:t>Org.nr. underleverandør</w:t>
            </w:r>
          </w:p>
        </w:tc>
        <w:tc>
          <w:tcPr>
            <w:tcW w:w="7132" w:type="dxa"/>
          </w:tcPr>
          <w:p w14:paraId="75367CFD" w14:textId="77777777" w:rsidR="005B366F" w:rsidRDefault="00AA6F27">
            <w:r w:rsidRPr="00703AA8">
              <w:rPr>
                <w:highlight w:val="yellow"/>
              </w:rPr>
              <w:t>[Organisasjonsnummer]</w:t>
            </w:r>
          </w:p>
        </w:tc>
      </w:tr>
      <w:tr w:rsidR="005B366F" w:rsidRPr="00CA2175" w14:paraId="1553C620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4DA2EAAF" w14:textId="77777777" w:rsidR="005B366F" w:rsidRDefault="00AA6F27">
            <w:r>
              <w:rPr>
                <w:b/>
              </w:rPr>
              <w:t>Adresse underleverandør</w:t>
            </w:r>
          </w:p>
        </w:tc>
        <w:tc>
          <w:tcPr>
            <w:tcW w:w="7132" w:type="dxa"/>
          </w:tcPr>
          <w:p w14:paraId="7E120B98" w14:textId="77777777" w:rsidR="005B366F" w:rsidRPr="00703AA8" w:rsidRDefault="00AA6F27">
            <w:pPr>
              <w:rPr>
                <w:lang w:val="nb-NO"/>
              </w:rPr>
            </w:pPr>
            <w:r w:rsidRPr="00703AA8">
              <w:rPr>
                <w:highlight w:val="yellow"/>
                <w:lang w:val="nb-NO"/>
              </w:rPr>
              <w:t>[Adresse, postnummer, sted og land]</w:t>
            </w:r>
          </w:p>
        </w:tc>
      </w:tr>
    </w:tbl>
    <w:p w14:paraId="5B964BFA" w14:textId="2D0A44B3" w:rsidR="005B366F" w:rsidRPr="00886B4D" w:rsidRDefault="00AA6F27" w:rsidP="00CA2175">
      <w:pPr>
        <w:pStyle w:val="Overskrift1"/>
        <w:rPr>
          <w:lang w:val="nb-NO"/>
        </w:rPr>
      </w:pPr>
      <w:r w:rsidRPr="00886B4D">
        <w:rPr>
          <w:lang w:val="nb-NO"/>
        </w:rPr>
        <w:t>Kvalifikasjonskrav det støttes på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6232"/>
      </w:tblGrid>
      <w:tr w:rsidR="005B366F" w:rsidRPr="00CA2175" w14:paraId="5011C2BB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2FEDA4CA" w14:textId="77777777" w:rsidR="005B366F" w:rsidRDefault="00AA6F27">
            <w:proofErr w:type="spellStart"/>
            <w:r>
              <w:rPr>
                <w:b/>
              </w:rPr>
              <w:t>Kvalifikasjonskrav</w:t>
            </w:r>
            <w:proofErr w:type="spellEnd"/>
          </w:p>
        </w:tc>
        <w:tc>
          <w:tcPr>
            <w:tcW w:w="6232" w:type="dxa"/>
          </w:tcPr>
          <w:p w14:paraId="4AD7B399" w14:textId="33BE6FE7" w:rsidR="005B366F" w:rsidRPr="00703AA8" w:rsidRDefault="00AA6F27">
            <w:pPr>
              <w:rPr>
                <w:lang w:val="nb-NO"/>
              </w:rPr>
            </w:pPr>
            <w:r w:rsidRPr="00703AA8">
              <w:rPr>
                <w:highlight w:val="yellow"/>
                <w:lang w:val="nb-NO"/>
              </w:rPr>
              <w:t xml:space="preserve">[Angi </w:t>
            </w:r>
            <w:r w:rsidR="00703AA8">
              <w:rPr>
                <w:highlight w:val="yellow"/>
                <w:lang w:val="nb-NO"/>
              </w:rPr>
              <w:t xml:space="preserve">for </w:t>
            </w:r>
            <w:r w:rsidRPr="00703AA8">
              <w:rPr>
                <w:highlight w:val="yellow"/>
                <w:lang w:val="nb-NO"/>
              </w:rPr>
              <w:t xml:space="preserve">hvilket/hvilke kvalifikasjonskrav </w:t>
            </w:r>
            <w:r w:rsidR="00703AA8">
              <w:rPr>
                <w:highlight w:val="yellow"/>
                <w:lang w:val="nb-NO"/>
              </w:rPr>
              <w:t xml:space="preserve">underleverandøren støtter </w:t>
            </w:r>
            <w:r w:rsidRPr="00703AA8">
              <w:rPr>
                <w:highlight w:val="yellow"/>
                <w:lang w:val="nb-NO"/>
              </w:rPr>
              <w:t>hovedleverandøren]</w:t>
            </w:r>
          </w:p>
        </w:tc>
      </w:tr>
      <w:tr w:rsidR="005B366F" w:rsidRPr="00CA2175" w14:paraId="004DC415" w14:textId="77777777" w:rsidTr="00CA2175">
        <w:trPr>
          <w:jc w:val="center"/>
        </w:trPr>
        <w:tc>
          <w:tcPr>
            <w:tcW w:w="2830" w:type="dxa"/>
            <w:shd w:val="clear" w:color="auto" w:fill="D9D9D9" w:themeFill="background1" w:themeFillShade="D9"/>
          </w:tcPr>
          <w:p w14:paraId="54686B15" w14:textId="27A8D29D" w:rsidR="005B366F" w:rsidRPr="0025071B" w:rsidRDefault="0025071B">
            <w:pPr>
              <w:rPr>
                <w:b/>
                <w:bCs/>
                <w:lang w:val="nb-NO"/>
              </w:rPr>
            </w:pPr>
            <w:r w:rsidRPr="0025071B">
              <w:rPr>
                <w:b/>
                <w:bCs/>
                <w:lang w:val="nb-NO"/>
              </w:rPr>
              <w:t>Støtte</w:t>
            </w:r>
            <w:r>
              <w:rPr>
                <w:b/>
                <w:bCs/>
                <w:lang w:val="nb-NO"/>
              </w:rPr>
              <w:t>/ressurser</w:t>
            </w:r>
          </w:p>
        </w:tc>
        <w:tc>
          <w:tcPr>
            <w:tcW w:w="6232" w:type="dxa"/>
          </w:tcPr>
          <w:p w14:paraId="44E0D4BA" w14:textId="4CF801B3" w:rsidR="005B366F" w:rsidRPr="0025071B" w:rsidRDefault="0025071B">
            <w:pPr>
              <w:rPr>
                <w:lang w:val="nb-NO"/>
              </w:rPr>
            </w:pPr>
            <w:r w:rsidRPr="0025071B">
              <w:rPr>
                <w:highlight w:val="yellow"/>
                <w:lang w:val="nb-NO"/>
              </w:rPr>
              <w:t>[Beskriv konkret hvordan underleverandøren støtter hovedleverandøren</w:t>
            </w:r>
            <w:r w:rsidR="00B41C12">
              <w:rPr>
                <w:lang w:val="nb-NO"/>
              </w:rPr>
              <w:t>]</w:t>
            </w:r>
          </w:p>
        </w:tc>
      </w:tr>
    </w:tbl>
    <w:p w14:paraId="032818E5" w14:textId="4F52A0B3" w:rsidR="005B366F" w:rsidRPr="00CA2175" w:rsidRDefault="00AA6F27" w:rsidP="00CA2175">
      <w:pPr>
        <w:pStyle w:val="Overskrift1"/>
        <w:rPr>
          <w:lang w:val="nb-NO"/>
        </w:rPr>
      </w:pPr>
      <w:r w:rsidRPr="00CA2175">
        <w:rPr>
          <w:lang w:val="nb-NO"/>
        </w:rPr>
        <w:t>Forpliktelseserklæring</w:t>
      </w:r>
    </w:p>
    <w:p w14:paraId="16EE86CB" w14:textId="6E9162EF" w:rsidR="0025071B" w:rsidRPr="00703AA8" w:rsidRDefault="0025071B" w:rsidP="00CA2175">
      <w:pPr>
        <w:rPr>
          <w:lang w:val="nb-NO"/>
        </w:rPr>
      </w:pPr>
      <w:r w:rsidRPr="00703AA8">
        <w:rPr>
          <w:lang w:val="nb-NO"/>
        </w:rPr>
        <w:t xml:space="preserve">Vi bekrefter herved at </w:t>
      </w:r>
      <w:r w:rsidRPr="0025071B">
        <w:rPr>
          <w:b/>
          <w:highlight w:val="yellow"/>
          <w:lang w:val="nb-NO"/>
        </w:rPr>
        <w:t>[navn på underleverandør]</w:t>
      </w:r>
      <w:r w:rsidRPr="00703AA8">
        <w:rPr>
          <w:lang w:val="nb-NO"/>
        </w:rPr>
        <w:t xml:space="preserve"> stiller de</w:t>
      </w:r>
      <w:r>
        <w:rPr>
          <w:lang w:val="nb-NO"/>
        </w:rPr>
        <w:t>n</w:t>
      </w:r>
      <w:r w:rsidRPr="00703AA8">
        <w:rPr>
          <w:lang w:val="nb-NO"/>
        </w:rPr>
        <w:t xml:space="preserve"> ovenfor beskrevne </w:t>
      </w:r>
      <w:r>
        <w:rPr>
          <w:lang w:val="nb-NO"/>
        </w:rPr>
        <w:t>støtte</w:t>
      </w:r>
      <w:r w:rsidRPr="00703AA8">
        <w:rPr>
          <w:lang w:val="nb-NO"/>
        </w:rPr>
        <w:t xml:space="preserve"> </w:t>
      </w:r>
      <w:r>
        <w:rPr>
          <w:lang w:val="nb-NO"/>
        </w:rPr>
        <w:t xml:space="preserve">til </w:t>
      </w:r>
      <w:r w:rsidRPr="00703AA8">
        <w:rPr>
          <w:lang w:val="nb-NO"/>
        </w:rPr>
        <w:t xml:space="preserve">disposisjon for </w:t>
      </w:r>
      <w:r w:rsidRPr="0025071B">
        <w:rPr>
          <w:b/>
          <w:highlight w:val="yellow"/>
          <w:lang w:val="nb-NO"/>
        </w:rPr>
        <w:t>[navn på hovedleverandør]</w:t>
      </w:r>
      <w:r w:rsidRPr="00703AA8">
        <w:rPr>
          <w:lang w:val="nb-NO"/>
        </w:rPr>
        <w:t xml:space="preserve"> i den utstrekning det er nødvendig for at hovedleverandøren skal oppfylle det eller de kvalifikasjonskravene som er angitt i denne erklæringen.</w:t>
      </w:r>
    </w:p>
    <w:p w14:paraId="0735AEC2" w14:textId="77777777" w:rsidR="00CA2175" w:rsidRDefault="00CA2175" w:rsidP="00CA2175">
      <w:pPr>
        <w:rPr>
          <w:lang w:val="nb-NO"/>
        </w:rPr>
      </w:pPr>
    </w:p>
    <w:p w14:paraId="57B5DDDB" w14:textId="2FEBE179" w:rsidR="0025071B" w:rsidRPr="003A0625" w:rsidRDefault="0025071B" w:rsidP="00CA2175">
      <w:pPr>
        <w:rPr>
          <w:lang w:val="nb-NO"/>
        </w:rPr>
      </w:pPr>
      <w:r w:rsidRPr="00703AA8">
        <w:rPr>
          <w:lang w:val="nb-NO"/>
        </w:rPr>
        <w:t xml:space="preserve">Dersom kontrakt tildeles hovedleverandøren, forplikter </w:t>
      </w:r>
      <w:r w:rsidRPr="0025071B">
        <w:rPr>
          <w:b/>
          <w:highlight w:val="yellow"/>
          <w:lang w:val="nb-NO"/>
        </w:rPr>
        <w:t>[navn på underleverandør]</w:t>
      </w:r>
      <w:r w:rsidRPr="00703AA8">
        <w:rPr>
          <w:lang w:val="nb-NO"/>
        </w:rPr>
        <w:t xml:space="preserve"> seg til å stille de</w:t>
      </w:r>
      <w:r>
        <w:rPr>
          <w:lang w:val="nb-NO"/>
        </w:rPr>
        <w:t>n</w:t>
      </w:r>
      <w:r w:rsidRPr="00703AA8">
        <w:rPr>
          <w:lang w:val="nb-NO"/>
        </w:rPr>
        <w:t xml:space="preserve"> aktuelle </w:t>
      </w:r>
      <w:r>
        <w:rPr>
          <w:lang w:val="nb-NO"/>
        </w:rPr>
        <w:t>støtten</w:t>
      </w:r>
      <w:r w:rsidRPr="00703AA8">
        <w:rPr>
          <w:lang w:val="nb-NO"/>
        </w:rPr>
        <w:t xml:space="preserve"> til rådighet ved gjennomføringen av kontrakten, og </w:t>
      </w:r>
      <w:r w:rsidR="006568E9" w:rsidRPr="006568E9">
        <w:rPr>
          <w:lang w:val="nb-NO"/>
        </w:rPr>
        <w:t>i den utstrekning støtten gjelder ressurser, kompetanse eller kapasitet som skal benyttes i kontraktsgjennomføringen</w:t>
      </w:r>
      <w:r w:rsidR="006568E9">
        <w:rPr>
          <w:lang w:val="nb-NO"/>
        </w:rPr>
        <w:t>,</w:t>
      </w:r>
      <w:r w:rsidRPr="00703AA8">
        <w:rPr>
          <w:lang w:val="nb-NO"/>
        </w:rPr>
        <w:t xml:space="preserve"> </w:t>
      </w:r>
      <w:r w:rsidR="003A0625" w:rsidRPr="003A0625">
        <w:rPr>
          <w:lang w:val="nb-NO"/>
        </w:rPr>
        <w:t>å medvirke til gjennomføringen av kontrakten slik tilbudet og denne erklæringen bygger på</w:t>
      </w:r>
      <w:r w:rsidR="003A0625">
        <w:rPr>
          <w:lang w:val="nb-NO"/>
        </w:rPr>
        <w:t>.</w:t>
      </w:r>
    </w:p>
    <w:p w14:paraId="4BC9D3B2" w14:textId="77777777" w:rsidR="00CA2175" w:rsidRDefault="00CA2175" w:rsidP="00CA2175">
      <w:pPr>
        <w:rPr>
          <w:lang w:val="nb-NO"/>
        </w:rPr>
      </w:pPr>
    </w:p>
    <w:p w14:paraId="3D42AB0F" w14:textId="317E0D1D" w:rsidR="0090568B" w:rsidRDefault="0090568B" w:rsidP="00CA2175">
      <w:pPr>
        <w:rPr>
          <w:lang w:val="nb-NO"/>
        </w:rPr>
      </w:pPr>
      <w:r w:rsidRPr="0090568B">
        <w:rPr>
          <w:lang w:val="nb-NO"/>
        </w:rPr>
        <w:t xml:space="preserve">Dersom støtten gjelder oppfyllelse av kvalifikasjonskrav knyttet til økonomisk og finansiell kapasitet, og oppdragsgiver har stilt krav om dette i anskaffelsesdokumentene, er </w:t>
      </w:r>
      <w:r>
        <w:rPr>
          <w:lang w:val="nb-NO"/>
        </w:rPr>
        <w:t>underleverandøren</w:t>
      </w:r>
      <w:r w:rsidRPr="0090568B">
        <w:rPr>
          <w:lang w:val="nb-NO"/>
        </w:rPr>
        <w:t xml:space="preserve"> solidarisk ansvarlig sammen med hovedleverandøren for utførelsen av kontrakten.</w:t>
      </w:r>
    </w:p>
    <w:p w14:paraId="47D985CD" w14:textId="77777777" w:rsidR="00CA2175" w:rsidRDefault="00CA2175" w:rsidP="00CA2175">
      <w:pPr>
        <w:rPr>
          <w:lang w:val="nb-NO"/>
        </w:rPr>
      </w:pPr>
    </w:p>
    <w:p w14:paraId="0D67B2FA" w14:textId="18CB3C6B" w:rsidR="00793FF3" w:rsidRPr="00CA2175" w:rsidRDefault="0025071B" w:rsidP="00CA2175">
      <w:r w:rsidRPr="00703AA8">
        <w:rPr>
          <w:lang w:val="nb-NO"/>
        </w:rPr>
        <w:t xml:space="preserve">Erklæringen er bindende for underleverandøren fra </w:t>
      </w:r>
      <w:r>
        <w:rPr>
          <w:lang w:val="nb-NO"/>
        </w:rPr>
        <w:t>søknads</w:t>
      </w:r>
      <w:r w:rsidRPr="00703AA8">
        <w:rPr>
          <w:lang w:val="nb-NO"/>
        </w:rPr>
        <w:t xml:space="preserve">fristens utløp og gjelder så langt det er </w:t>
      </w:r>
      <w:proofErr w:type="spellStart"/>
      <w:r w:rsidRPr="00CA2175">
        <w:t>nødvendig</w:t>
      </w:r>
      <w:proofErr w:type="spellEnd"/>
      <w:r w:rsidRPr="00CA2175">
        <w:t xml:space="preserve"> for </w:t>
      </w:r>
      <w:proofErr w:type="spellStart"/>
      <w:r w:rsidRPr="00CA2175">
        <w:t>gjennomføringen</w:t>
      </w:r>
      <w:proofErr w:type="spellEnd"/>
      <w:r w:rsidRPr="00CA2175">
        <w:t xml:space="preserve"> av </w:t>
      </w:r>
      <w:proofErr w:type="spellStart"/>
      <w:r w:rsidRPr="00CA2175">
        <w:t>kontrakten</w:t>
      </w:r>
      <w:proofErr w:type="spellEnd"/>
      <w:r w:rsidRPr="00CA2175">
        <w:t xml:space="preserve">, </w:t>
      </w:r>
      <w:proofErr w:type="spellStart"/>
      <w:r w:rsidRPr="00CA2175">
        <w:t>dersom</w:t>
      </w:r>
      <w:proofErr w:type="spellEnd"/>
      <w:r w:rsidRPr="00CA2175">
        <w:t xml:space="preserve"> </w:t>
      </w:r>
      <w:proofErr w:type="spellStart"/>
      <w:r w:rsidRPr="00CA2175">
        <w:t>kontrakt</w:t>
      </w:r>
      <w:proofErr w:type="spellEnd"/>
      <w:r w:rsidRPr="00CA2175">
        <w:t xml:space="preserve"> </w:t>
      </w:r>
      <w:proofErr w:type="spellStart"/>
      <w:r w:rsidRPr="00CA2175">
        <w:t>tildeles</w:t>
      </w:r>
      <w:proofErr w:type="spellEnd"/>
      <w:r w:rsidRPr="00CA2175">
        <w:t>.</w:t>
      </w:r>
    </w:p>
    <w:p w14:paraId="02DF75AE" w14:textId="0F87434C" w:rsidR="005B366F" w:rsidRPr="00886B4D" w:rsidRDefault="00793FF3" w:rsidP="00CA2175">
      <w:pPr>
        <w:pStyle w:val="Overskrift1"/>
        <w:rPr>
          <w:lang w:val="nb-NO"/>
        </w:rPr>
      </w:pPr>
      <w:proofErr w:type="spellStart"/>
      <w:r w:rsidRPr="00886B4D">
        <w:t>Signatur</w:t>
      </w:r>
      <w:proofErr w:type="spellEnd"/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7507"/>
      </w:tblGrid>
      <w:tr w:rsidR="00CA2175" w14:paraId="34310FBA" w14:textId="4344D480" w:rsidTr="00CA2175">
        <w:trPr>
          <w:jc w:val="center"/>
        </w:trPr>
        <w:tc>
          <w:tcPr>
            <w:tcW w:w="155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4DD6AA" w14:textId="581BDE8D" w:rsidR="00CA2175" w:rsidRDefault="00CA2175">
            <w:r>
              <w:t xml:space="preserve">Sted </w:t>
            </w:r>
            <w:proofErr w:type="spellStart"/>
            <w:r>
              <w:t>og</w:t>
            </w:r>
            <w:proofErr w:type="spellEnd"/>
            <w:r>
              <w:t xml:space="preserve"> </w:t>
            </w:r>
            <w:proofErr w:type="spellStart"/>
            <w:r>
              <w:t>dato</w:t>
            </w:r>
            <w:proofErr w:type="spellEnd"/>
            <w:r>
              <w:t>:</w:t>
            </w:r>
          </w:p>
        </w:tc>
        <w:tc>
          <w:tcPr>
            <w:tcW w:w="7507" w:type="dxa"/>
          </w:tcPr>
          <w:p w14:paraId="42991628" w14:textId="77777777" w:rsidR="00CA2175" w:rsidRDefault="00CA2175"/>
        </w:tc>
      </w:tr>
      <w:tr w:rsidR="00CA2175" w14:paraId="0B894686" w14:textId="05F3C657" w:rsidTr="00CA2175">
        <w:trPr>
          <w:jc w:val="center"/>
        </w:trPr>
        <w:tc>
          <w:tcPr>
            <w:tcW w:w="155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39FFBBC" w14:textId="26CB161B" w:rsidR="00CA2175" w:rsidRDefault="00CA2175">
            <w:proofErr w:type="spellStart"/>
            <w:r>
              <w:t>Navn</w:t>
            </w:r>
            <w:proofErr w:type="spellEnd"/>
            <w:r>
              <w:t xml:space="preserve">, stilling  </w:t>
            </w:r>
            <w:proofErr w:type="spellStart"/>
            <w:r>
              <w:t>og</w:t>
            </w:r>
            <w:proofErr w:type="spellEnd"/>
            <w:r>
              <w:t xml:space="preserve"> </w:t>
            </w:r>
            <w:proofErr w:type="spellStart"/>
            <w:r>
              <w:t>signatur</w:t>
            </w:r>
            <w:proofErr w:type="spellEnd"/>
            <w:r>
              <w:t xml:space="preserve">: </w:t>
            </w:r>
            <w:r>
              <w:br/>
            </w:r>
          </w:p>
        </w:tc>
        <w:tc>
          <w:tcPr>
            <w:tcW w:w="7507" w:type="dxa"/>
          </w:tcPr>
          <w:p w14:paraId="740CA7DB" w14:textId="77777777" w:rsidR="00CA2175" w:rsidRDefault="00CA2175"/>
        </w:tc>
      </w:tr>
    </w:tbl>
    <w:p w14:paraId="2C633362" w14:textId="77777777" w:rsidR="005B366F" w:rsidRDefault="005B366F"/>
    <w:sectPr w:rsidR="005B366F" w:rsidSect="00CA21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98E0E" w14:textId="77777777" w:rsidR="001A7791" w:rsidRDefault="001A7791" w:rsidP="006C21B7">
      <w:pPr>
        <w:spacing w:line="240" w:lineRule="auto"/>
      </w:pPr>
      <w:r>
        <w:separator/>
      </w:r>
    </w:p>
  </w:endnote>
  <w:endnote w:type="continuationSeparator" w:id="0">
    <w:p w14:paraId="5EA4B781" w14:textId="77777777" w:rsidR="001A7791" w:rsidRDefault="001A7791" w:rsidP="006C21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FF71" w14:textId="77777777" w:rsidR="006C21B7" w:rsidRDefault="006C21B7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BF79A" w14:textId="77777777" w:rsidR="006C21B7" w:rsidRDefault="006C21B7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5CD6" w14:textId="77777777" w:rsidR="006C21B7" w:rsidRDefault="006C21B7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8B350" w14:textId="77777777" w:rsidR="001A7791" w:rsidRDefault="001A7791" w:rsidP="006C21B7">
      <w:pPr>
        <w:spacing w:line="240" w:lineRule="auto"/>
      </w:pPr>
      <w:r>
        <w:separator/>
      </w:r>
    </w:p>
  </w:footnote>
  <w:footnote w:type="continuationSeparator" w:id="0">
    <w:p w14:paraId="6E89B57C" w14:textId="77777777" w:rsidR="001A7791" w:rsidRDefault="001A7791" w:rsidP="006C21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E8BF4" w14:textId="77777777" w:rsidR="006C21B7" w:rsidRDefault="006C21B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37C96" w14:textId="64D9A3D4" w:rsidR="006C21B7" w:rsidRPr="006C21B7" w:rsidRDefault="006C21B7" w:rsidP="00CA2175">
    <w:pPr>
      <w:rPr>
        <w:lang w:val="nb-NO"/>
      </w:rPr>
    </w:pPr>
    <w:r>
      <w:rPr>
        <w:lang w:val="nb-NO"/>
      </w:rPr>
      <w:t>Vedlegg 2 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F182" w14:textId="77777777" w:rsidR="006C21B7" w:rsidRDefault="006C21B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6F0293"/>
    <w:multiLevelType w:val="hybridMultilevel"/>
    <w:tmpl w:val="DDAE1E10"/>
    <w:lvl w:ilvl="0" w:tplc="7AFC89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D2366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774593519">
    <w:abstractNumId w:val="8"/>
  </w:num>
  <w:num w:numId="2" w16cid:durableId="1234581600">
    <w:abstractNumId w:val="6"/>
  </w:num>
  <w:num w:numId="3" w16cid:durableId="994262820">
    <w:abstractNumId w:val="5"/>
  </w:num>
  <w:num w:numId="4" w16cid:durableId="1503542363">
    <w:abstractNumId w:val="4"/>
  </w:num>
  <w:num w:numId="5" w16cid:durableId="595016122">
    <w:abstractNumId w:val="7"/>
  </w:num>
  <w:num w:numId="6" w16cid:durableId="1010370895">
    <w:abstractNumId w:val="3"/>
  </w:num>
  <w:num w:numId="7" w16cid:durableId="179248375">
    <w:abstractNumId w:val="2"/>
  </w:num>
  <w:num w:numId="8" w16cid:durableId="612513757">
    <w:abstractNumId w:val="1"/>
  </w:num>
  <w:num w:numId="9" w16cid:durableId="1488280285">
    <w:abstractNumId w:val="0"/>
  </w:num>
  <w:num w:numId="10" w16cid:durableId="1206526826">
    <w:abstractNumId w:val="10"/>
  </w:num>
  <w:num w:numId="11" w16cid:durableId="8175756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7791"/>
    <w:rsid w:val="002057CE"/>
    <w:rsid w:val="0025071B"/>
    <w:rsid w:val="0029639D"/>
    <w:rsid w:val="002A5CCA"/>
    <w:rsid w:val="00326F90"/>
    <w:rsid w:val="003A0625"/>
    <w:rsid w:val="005325D5"/>
    <w:rsid w:val="005B366F"/>
    <w:rsid w:val="006568E9"/>
    <w:rsid w:val="006C21B7"/>
    <w:rsid w:val="00703AA8"/>
    <w:rsid w:val="00740C53"/>
    <w:rsid w:val="00793FF3"/>
    <w:rsid w:val="007D5E38"/>
    <w:rsid w:val="00886B4D"/>
    <w:rsid w:val="0090568B"/>
    <w:rsid w:val="00965C6B"/>
    <w:rsid w:val="00AA1D8D"/>
    <w:rsid w:val="00AA6F27"/>
    <w:rsid w:val="00B014DE"/>
    <w:rsid w:val="00B41C12"/>
    <w:rsid w:val="00B47730"/>
    <w:rsid w:val="00BC2980"/>
    <w:rsid w:val="00C230EA"/>
    <w:rsid w:val="00C43CA8"/>
    <w:rsid w:val="00C5772C"/>
    <w:rsid w:val="00CA2175"/>
    <w:rsid w:val="00CB0664"/>
    <w:rsid w:val="00CB28F8"/>
    <w:rsid w:val="00F476A0"/>
    <w:rsid w:val="00FC693F"/>
    <w:rsid w:val="00FC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62CC7F"/>
  <w14:defaultImageDpi w14:val="300"/>
  <w15:docId w15:val="{3E60622C-7F2F-4252-928D-4FEADFC1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175"/>
    <w:pPr>
      <w:spacing w:after="0" w:line="259" w:lineRule="auto"/>
    </w:pPr>
    <w:rPr>
      <w:rFonts w:ascii="Arial" w:eastAsia="Arial" w:hAnsi="Arial"/>
      <w:sz w:val="20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CA2175"/>
    <w:pPr>
      <w:keepNext/>
      <w:keepLines/>
      <w:numPr>
        <w:numId w:val="10"/>
      </w:numPr>
      <w:spacing w:before="240" w:after="240"/>
      <w:ind w:left="431" w:hanging="431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CA2175"/>
    <w:pPr>
      <w:keepNext/>
      <w:keepLines/>
      <w:numPr>
        <w:ilvl w:val="1"/>
        <w:numId w:val="10"/>
      </w:numPr>
      <w:spacing w:before="20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FC693F"/>
    <w:pPr>
      <w:keepNext/>
      <w:keepLines/>
      <w:numPr>
        <w:ilvl w:val="2"/>
        <w:numId w:val="10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FC693F"/>
    <w:pPr>
      <w:keepNext/>
      <w:keepLines/>
      <w:numPr>
        <w:ilvl w:val="3"/>
        <w:numId w:val="10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FC693F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FC693F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FC693F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FC693F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FC693F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E618BF"/>
  </w:style>
  <w:style w:type="paragraph" w:styleId="Botntekst">
    <w:name w:val="footer"/>
    <w:basedOn w:val="Normal"/>
    <w:link w:val="BotntekstTeikn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ikn">
    <w:name w:val="Overskrift 1 Teikn"/>
    <w:basedOn w:val="Standardskriftforavsnitt"/>
    <w:link w:val="Overskrift1"/>
    <w:uiPriority w:val="9"/>
    <w:rsid w:val="00CA2175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CA2175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ikn"/>
    <w:uiPriority w:val="10"/>
    <w:qFormat/>
    <w:rsid w:val="00CA2175"/>
    <w:pPr>
      <w:spacing w:after="360" w:line="240" w:lineRule="auto"/>
      <w:contextualSpacing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TittelTeikn">
    <w:name w:val="Tittel Teikn"/>
    <w:basedOn w:val="Standardskriftforavsnitt"/>
    <w:link w:val="Tittel"/>
    <w:uiPriority w:val="10"/>
    <w:rsid w:val="00CA2175"/>
    <w:rPr>
      <w:rFonts w:ascii="Arial" w:eastAsiaTheme="majorEastAsia" w:hAnsi="Arial" w:cstheme="majorBidi"/>
      <w:b/>
      <w:spacing w:val="5"/>
      <w:kern w:val="28"/>
      <w:sz w:val="40"/>
      <w:szCs w:val="52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Cs/>
      <w:color w:val="5A5A5A"/>
      <w:spacing w:val="15"/>
      <w:sz w:val="21"/>
      <w:szCs w:val="24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ikn"/>
    <w:uiPriority w:val="99"/>
    <w:unhideWhenUsed/>
    <w:rsid w:val="00AA1D8D"/>
    <w:pPr>
      <w:spacing w:after="120"/>
    </w:pPr>
  </w:style>
  <w:style w:type="character" w:customStyle="1" w:styleId="BrdtekstTeikn">
    <w:name w:val="Brødtekst Teik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ikn"/>
    <w:uiPriority w:val="99"/>
    <w:unhideWhenUsed/>
    <w:rsid w:val="00AA1D8D"/>
    <w:pPr>
      <w:spacing w:after="120" w:line="480" w:lineRule="auto"/>
    </w:pPr>
  </w:style>
  <w:style w:type="character" w:customStyle="1" w:styleId="Brdtekst2Teikn">
    <w:name w:val="Brødtekst 2 Teik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ik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ikn">
    <w:name w:val="Brødtekst 3 Teik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ramhald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ramhald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ramhald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ik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ikn">
    <w:name w:val="Makrotekst Teik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ikn"/>
    <w:uiPriority w:val="29"/>
    <w:qFormat/>
    <w:rsid w:val="00FC693F"/>
    <w:rPr>
      <w:i/>
      <w:iCs/>
      <w:color w:val="000000" w:themeColor="text1"/>
    </w:rPr>
  </w:style>
  <w:style w:type="character" w:customStyle="1" w:styleId="SitatTeikn">
    <w:name w:val="Sitat Teik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et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aldslist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e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uggelegging">
    <w:name w:val="Light Shading"/>
    <w:basedOn w:val="Vanle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uggelegging-uthevingsfarge1">
    <w:name w:val="Light Shading Accent 1"/>
    <w:basedOn w:val="Vanle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uggelegging-uthevingsfarge2">
    <w:name w:val="Light Shading Accent 2"/>
    <w:basedOn w:val="Vanle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-uthevingsfarge3">
    <w:name w:val="Light Shading Accent 3"/>
    <w:basedOn w:val="Vanle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uggelegginguthevingsfarge4">
    <w:name w:val="Light Shading Accent 4"/>
    <w:basedOn w:val="Vanle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uggelegging-uthevingsfarge5">
    <w:name w:val="Light Shading Accent 5"/>
    <w:basedOn w:val="Vanle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uggelegging-uthevingsfarge6">
    <w:name w:val="Light Shading Accent 6"/>
    <w:basedOn w:val="Vanle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e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-uthevingsfarge1">
    <w:name w:val="Light List Accent 1"/>
    <w:basedOn w:val="Vanle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-uthevingsfarge2">
    <w:name w:val="Light List Accent 2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-uthevingsfarge3">
    <w:name w:val="Light List Accent 3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-uthevingsfarge4">
    <w:name w:val="Light List Accent 4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-uthevingsfarge5">
    <w:name w:val="Light List Accent 5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-uthevingsfarge6">
    <w:name w:val="Light List Accent 6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-uthevingsfarge1">
    <w:name w:val="Light Grid Accent 1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-uthevingsfarge3">
    <w:name w:val="Light Grid Accent 3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-uthevingsfarge4">
    <w:name w:val="Light Grid Accent 4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-uthevingsfarge5">
    <w:name w:val="Light Grid Accent 5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-uthevingsfarge6">
    <w:name w:val="Light Grid Accent 6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uggelegging1">
    <w:name w:val="Medium Shading 1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1">
    <w:name w:val="Medium Shading 1 Accent 1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2">
    <w:name w:val="Medium Shading 1 Accent 2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3">
    <w:name w:val="Medium Shading 1 Accent 3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4">
    <w:name w:val="Medium Shading 1 Accent 4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5">
    <w:name w:val="Medium Shading 1 Accent 5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6">
    <w:name w:val="Medium Shading 1 Accent 6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2">
    <w:name w:val="Medium Shading 2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1">
    <w:name w:val="Medium Shading 2 Accent 1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uthevingsfarge2">
    <w:name w:val="Medium Shading 2 Accent 2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3">
    <w:name w:val="Medium Shading 2 Accent 3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4">
    <w:name w:val="Medium Shading 2 Accent 4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5">
    <w:name w:val="Medium Shading 2 Accent 5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6">
    <w:name w:val="Medium Shading 2 Accent 6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-uthevingsfarge1">
    <w:name w:val="Medium List 1 Accent 1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-uthevingsfarge2">
    <w:name w:val="Medium List 1 Accent 2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-uthevingsfarge3">
    <w:name w:val="Medium List 1 Accent 3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-uthevingsfarge4">
    <w:name w:val="Medium List 1 Accent 4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1">
    <w:name w:val="Medium List 2 Accent 1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3">
    <w:name w:val="Medium List 2 Accent 3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4">
    <w:name w:val="Medium List 2 Accent 4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5">
    <w:name w:val="Medium List 2 Accent 5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6">
    <w:name w:val="Medium List 2 Accent 6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-uthevingsfarge1">
    <w:name w:val="Medium Grid 1 Accent 1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-uthevingsfarge2">
    <w:name w:val="Medium Grid 1 Accent 2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-uthevingsfarge3">
    <w:name w:val="Medium Grid 1 Accent 3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-uthevingsfarge4">
    <w:name w:val="Medium Grid 1 Accent 4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-uthevingsfarge5">
    <w:name w:val="Medium Grid 1 Accent 5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-uthevingsfarge6">
    <w:name w:val="Medium Grid 1 Accent 6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1">
    <w:name w:val="Medium Grid 2 Accent 1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2">
    <w:name w:val="Medium Grid 2 Accent 2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3">
    <w:name w:val="Medium Grid 2 Accent 3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4">
    <w:name w:val="Medium Grid 2 Accent 4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5">
    <w:name w:val="Medium Grid 2 Accent 5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6">
    <w:name w:val="Medium Grid 2 Accent 6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-uthevingsfarge1">
    <w:name w:val="Medium Grid 3 Accent 1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-uthevingsfarge2">
    <w:name w:val="Medium Grid 3 Accent 2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-uthevingsfarge3">
    <w:name w:val="Medium Grid 3 Accent 3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-uthevingsfarge4">
    <w:name w:val="Medium Grid 3 Accent 4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-uthevingsfarge5">
    <w:name w:val="Medium Grid 3 Accent 5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-uthevingsfarge6">
    <w:name w:val="Medium Grid 3 Accent 6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uthevingsfarge1">
    <w:name w:val="Dark List Accent 1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-uthevingsfarge2">
    <w:name w:val="Dark List Accent 2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-uthevingsfarge3">
    <w:name w:val="Dark List Accent 3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-uthevingsfarge4">
    <w:name w:val="Dark List Accent 4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-uthevingsfarge5">
    <w:name w:val="Dark List Accent 5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uggelegging">
    <w:name w:val="Colorful Shading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uthevingsfarge1">
    <w:name w:val="Colorful Shading Accent 1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2">
    <w:name w:val="Colorful Shading Accent 2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3">
    <w:name w:val="Colorful Shading Accent 3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uggelegging-uthevingsfarge4">
    <w:name w:val="Colorful Shading Accent 4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5">
    <w:name w:val="Colorful Shading Accent 5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6">
    <w:name w:val="Colorful Shading Accent 6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-uthevingsfarge2">
    <w:name w:val="Colorful List Accent 2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-uthevingsfarge3">
    <w:name w:val="Colorful List Accent 3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-uthevingsfarge4">
    <w:name w:val="Colorful List Accent 4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-uthevingsfarge5">
    <w:name w:val="Colorful List Accent 5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-uthevingsfarge6">
    <w:name w:val="Colorful List Accent 6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-uthevingsfarge1">
    <w:name w:val="Colorful Grid Accent 1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-uthevingsfarge2">
    <w:name w:val="Colorful Grid Accent 2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-uthevingsfarge3">
    <w:name w:val="Colorful Grid Accent 3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-uthevingsfarge4">
    <w:name w:val="Colorful Grid Accent 4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-uthevingsfarge5">
    <w:name w:val="Colorful Grid Accent 5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-uthevingsfarge6">
    <w:name w:val="Colorful Grid Accent 6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FD82509-C52D-4C25-8F99-F7AA2803E49D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customXml/itemProps2.xml><?xml version="1.0" encoding="utf-8"?>
<ds:datastoreItem xmlns:ds="http://schemas.openxmlformats.org/officeDocument/2006/customXml" ds:itemID="{A47FAB95-3ED8-4679-9716-64B07BF285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E4CA6-16E8-4444-9400-105394B14F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Brudeseth</dc:creator>
  <cp:keywords/>
  <dc:description>generated by python-docx</dc:description>
  <cp:lastModifiedBy>Torstein Fjeldet Lunde</cp:lastModifiedBy>
  <cp:revision>4</cp:revision>
  <dcterms:created xsi:type="dcterms:W3CDTF">2026-04-01T08:09:00Z</dcterms:created>
  <dcterms:modified xsi:type="dcterms:W3CDTF">2026-05-28T13:40:00Z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0x010100ACD4A43B90141D47B364C747B16054A2</vt:lpwstr>
  </property>
</Properties>
</file>